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35" w:rsidRDefault="00807A35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807A35" w:rsidRPr="00AC0AFC" w:rsidRDefault="00807A35" w:rsidP="00807A35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04841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AA6793">
        <w:rPr>
          <w:bCs/>
        </w:rPr>
        <w:t>4</w:t>
      </w:r>
      <w:r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по </w:t>
      </w:r>
      <w:r w:rsidR="00AA6793" w:rsidRPr="007F2602">
        <w:t>оформлению разрешения на вселение</w:t>
      </w:r>
      <w:r>
        <w:t>»</w:t>
      </w:r>
    </w:p>
    <w:p w:rsidR="0064530C" w:rsidRDefault="0064530C" w:rsidP="009E75DB">
      <w:pPr>
        <w:ind w:firstLine="709"/>
        <w:jc w:val="center"/>
        <w:rPr>
          <w:bCs/>
        </w:rPr>
      </w:pPr>
    </w:p>
    <w:p w:rsidR="009E75DB" w:rsidRDefault="00A93858" w:rsidP="009E75DB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495EC8" w:rsidRPr="00495EC8">
        <w:t xml:space="preserve"> </w:t>
      </w:r>
      <w:r w:rsidR="00495EC8" w:rsidRPr="001242AE">
        <w:t>на основании</w:t>
      </w:r>
      <w:r w:rsidR="00495EC8">
        <w:t xml:space="preserve"> </w:t>
      </w:r>
      <w:r w:rsidR="00495EC8" w:rsidRPr="001242AE">
        <w:t>экспертного заключения министерства юс</w:t>
      </w:r>
      <w:r w:rsidR="00495EC8">
        <w:t>тиции Новосибирской области от 01.04</w:t>
      </w:r>
      <w:r w:rsidR="00495EC8" w:rsidRPr="001242AE">
        <w:t>.202</w:t>
      </w:r>
      <w:r w:rsidR="00495EC8">
        <w:t>2</w:t>
      </w:r>
      <w:r w:rsidR="00495EC8" w:rsidRPr="001242AE">
        <w:t xml:space="preserve"> №</w:t>
      </w:r>
      <w:r w:rsidR="00495EC8">
        <w:t>1672</w:t>
      </w:r>
      <w:r w:rsidR="00495EC8" w:rsidRPr="001242AE">
        <w:t>-02-02-03/9</w:t>
      </w:r>
      <w:r w:rsidR="00495EC8">
        <w:t>,</w:t>
      </w:r>
      <w:r w:rsidR="00631DDD">
        <w:t xml:space="preserve"> </w:t>
      </w:r>
      <w:r w:rsidR="009E75DB">
        <w:t>администрация Палецкого сельсовета Баганского района Новосибирской области</w:t>
      </w:r>
    </w:p>
    <w:p w:rsidR="008536BF" w:rsidRDefault="004A0A7A" w:rsidP="009E75DB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9E75DB" w:rsidP="009E75DB">
      <w:pPr>
        <w:ind w:firstLine="709"/>
        <w:jc w:val="both"/>
      </w:pPr>
      <w:r>
        <w:t>1.</w:t>
      </w:r>
      <w:r w:rsidR="00EA5ABC">
        <w:t>Внести в</w:t>
      </w:r>
      <w:r w:rsidR="00A04841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A04841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AA6793">
        <w:rPr>
          <w:bCs/>
        </w:rPr>
        <w:t>4</w:t>
      </w:r>
      <w:r w:rsidR="007A35F1"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по </w:t>
      </w:r>
      <w:r w:rsidR="00AA6793" w:rsidRPr="007F2602">
        <w:t>оформлению разрешения на вселение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495EC8" w:rsidRPr="00633FB9" w:rsidRDefault="00680DBC" w:rsidP="00495EC8">
      <w:pPr>
        <w:ind w:firstLine="709"/>
        <w:jc w:val="both"/>
      </w:pPr>
      <w:r>
        <w:t>1.1</w:t>
      </w:r>
      <w:r w:rsidR="00495EC8">
        <w:t>. Пункт 2.7.1.  изложить в следующей редакции:</w:t>
      </w:r>
    </w:p>
    <w:p w:rsidR="00495EC8" w:rsidRDefault="00495EC8" w:rsidP="00495EC8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631DDD" w:rsidRDefault="00631DDD" w:rsidP="00631DDD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9E75DB" w:rsidRDefault="009E75DB" w:rsidP="009E75DB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9E75DB">
      <w:pPr>
        <w:ind w:firstLine="709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D3563D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137A27">
        <w:tab/>
      </w:r>
      <w:r>
        <w:tab/>
        <w:t>В.И.Калач</w:t>
      </w:r>
    </w:p>
    <w:p w:rsidR="00385ABE" w:rsidRDefault="00385AB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385ABE" w:rsidRDefault="00385ABE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C26030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6A5" w:rsidRDefault="008C16A5">
      <w:r>
        <w:separator/>
      </w:r>
    </w:p>
  </w:endnote>
  <w:endnote w:type="continuationSeparator" w:id="1">
    <w:p w:rsidR="008C16A5" w:rsidRDefault="008C1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6A5" w:rsidRDefault="008C16A5">
      <w:r>
        <w:separator/>
      </w:r>
    </w:p>
  </w:footnote>
  <w:footnote w:type="continuationSeparator" w:id="1">
    <w:p w:rsidR="008C16A5" w:rsidRDefault="008C1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4850"/>
      <w:docPartObj>
        <w:docPartGallery w:val="Page Numbers (Top of Page)"/>
        <w:docPartUnique/>
      </w:docPartObj>
    </w:sdtPr>
    <w:sdtContent>
      <w:p w:rsidR="00BE3680" w:rsidRDefault="00BF137F">
        <w:pPr>
          <w:pStyle w:val="ac"/>
          <w:jc w:val="center"/>
        </w:pPr>
        <w:r w:rsidRPr="009E75DB">
          <w:rPr>
            <w:sz w:val="20"/>
            <w:szCs w:val="20"/>
          </w:rPr>
          <w:fldChar w:fldCharType="begin"/>
        </w:r>
        <w:r w:rsidR="00C8649D" w:rsidRPr="009E75DB">
          <w:rPr>
            <w:sz w:val="20"/>
            <w:szCs w:val="20"/>
          </w:rPr>
          <w:instrText xml:space="preserve"> PAGE   \* MERGEFORMAT </w:instrText>
        </w:r>
        <w:r w:rsidRPr="009E75DB">
          <w:rPr>
            <w:sz w:val="20"/>
            <w:szCs w:val="20"/>
          </w:rPr>
          <w:fldChar w:fldCharType="separate"/>
        </w:r>
        <w:r w:rsidR="00807A35">
          <w:rPr>
            <w:noProof/>
            <w:sz w:val="20"/>
            <w:szCs w:val="20"/>
          </w:rPr>
          <w:t>2</w:t>
        </w:r>
        <w:r w:rsidRPr="009E75DB">
          <w:rPr>
            <w:sz w:val="20"/>
            <w:szCs w:val="20"/>
          </w:rPr>
          <w:fldChar w:fldCharType="end"/>
        </w:r>
      </w:p>
    </w:sdtContent>
  </w:sdt>
  <w:p w:rsidR="00BE3680" w:rsidRDefault="00BE368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A35" w:rsidRDefault="00807A35" w:rsidP="00807A35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45B16"/>
    <w:rsid w:val="0004653E"/>
    <w:rsid w:val="00072A4B"/>
    <w:rsid w:val="0008509B"/>
    <w:rsid w:val="00090441"/>
    <w:rsid w:val="000917DE"/>
    <w:rsid w:val="00093EDA"/>
    <w:rsid w:val="00094AB8"/>
    <w:rsid w:val="00094F54"/>
    <w:rsid w:val="00097773"/>
    <w:rsid w:val="000A2F0C"/>
    <w:rsid w:val="000A71E7"/>
    <w:rsid w:val="000B007A"/>
    <w:rsid w:val="000B68E9"/>
    <w:rsid w:val="000C0838"/>
    <w:rsid w:val="000C0A79"/>
    <w:rsid w:val="000C4A04"/>
    <w:rsid w:val="000D1D1F"/>
    <w:rsid w:val="000D5228"/>
    <w:rsid w:val="000D6EE7"/>
    <w:rsid w:val="000E4288"/>
    <w:rsid w:val="000E6C2D"/>
    <w:rsid w:val="000F2957"/>
    <w:rsid w:val="000F4A07"/>
    <w:rsid w:val="000F7784"/>
    <w:rsid w:val="00107760"/>
    <w:rsid w:val="00120B21"/>
    <w:rsid w:val="00126777"/>
    <w:rsid w:val="001316C1"/>
    <w:rsid w:val="00137A27"/>
    <w:rsid w:val="001425CB"/>
    <w:rsid w:val="001436C7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5684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06002"/>
    <w:rsid w:val="00324BAB"/>
    <w:rsid w:val="00332828"/>
    <w:rsid w:val="0033608B"/>
    <w:rsid w:val="00354186"/>
    <w:rsid w:val="0036013E"/>
    <w:rsid w:val="003626B4"/>
    <w:rsid w:val="00362AEC"/>
    <w:rsid w:val="00365179"/>
    <w:rsid w:val="00373303"/>
    <w:rsid w:val="0037728D"/>
    <w:rsid w:val="00380B58"/>
    <w:rsid w:val="00385ABE"/>
    <w:rsid w:val="003861CA"/>
    <w:rsid w:val="00393DFB"/>
    <w:rsid w:val="003A24E9"/>
    <w:rsid w:val="003C7E02"/>
    <w:rsid w:val="003E0690"/>
    <w:rsid w:val="003F1B4F"/>
    <w:rsid w:val="003F1EE4"/>
    <w:rsid w:val="003F66E6"/>
    <w:rsid w:val="00404C03"/>
    <w:rsid w:val="00422E52"/>
    <w:rsid w:val="00437524"/>
    <w:rsid w:val="0044385B"/>
    <w:rsid w:val="00460081"/>
    <w:rsid w:val="004639AA"/>
    <w:rsid w:val="00470ACD"/>
    <w:rsid w:val="004750D8"/>
    <w:rsid w:val="00492839"/>
    <w:rsid w:val="00495EC8"/>
    <w:rsid w:val="004A068C"/>
    <w:rsid w:val="004A0A7A"/>
    <w:rsid w:val="004A6CB2"/>
    <w:rsid w:val="004A73FD"/>
    <w:rsid w:val="004B1FB1"/>
    <w:rsid w:val="004B7249"/>
    <w:rsid w:val="004C38DA"/>
    <w:rsid w:val="004D4E03"/>
    <w:rsid w:val="004D7204"/>
    <w:rsid w:val="004E122B"/>
    <w:rsid w:val="005005CA"/>
    <w:rsid w:val="00507247"/>
    <w:rsid w:val="00511A32"/>
    <w:rsid w:val="005170EA"/>
    <w:rsid w:val="00524CD9"/>
    <w:rsid w:val="0053074C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B5E91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31DDD"/>
    <w:rsid w:val="00640E81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80DBC"/>
    <w:rsid w:val="006833B8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46A8B"/>
    <w:rsid w:val="00780721"/>
    <w:rsid w:val="00797502"/>
    <w:rsid w:val="007A0834"/>
    <w:rsid w:val="007A35F1"/>
    <w:rsid w:val="007A775E"/>
    <w:rsid w:val="007B101B"/>
    <w:rsid w:val="007B1209"/>
    <w:rsid w:val="007B3F49"/>
    <w:rsid w:val="007B7024"/>
    <w:rsid w:val="007C245E"/>
    <w:rsid w:val="007C46E7"/>
    <w:rsid w:val="007C7EC8"/>
    <w:rsid w:val="007D0801"/>
    <w:rsid w:val="007E27AB"/>
    <w:rsid w:val="007E45C9"/>
    <w:rsid w:val="007E73E6"/>
    <w:rsid w:val="007F4627"/>
    <w:rsid w:val="00800F9F"/>
    <w:rsid w:val="0080150C"/>
    <w:rsid w:val="00807A35"/>
    <w:rsid w:val="00812355"/>
    <w:rsid w:val="00833695"/>
    <w:rsid w:val="008348EC"/>
    <w:rsid w:val="008417E0"/>
    <w:rsid w:val="0084241F"/>
    <w:rsid w:val="00850616"/>
    <w:rsid w:val="008536BF"/>
    <w:rsid w:val="0086425E"/>
    <w:rsid w:val="0086464F"/>
    <w:rsid w:val="00870F64"/>
    <w:rsid w:val="00897971"/>
    <w:rsid w:val="008C16A5"/>
    <w:rsid w:val="008C66F2"/>
    <w:rsid w:val="008D0698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87091"/>
    <w:rsid w:val="00991557"/>
    <w:rsid w:val="00995E54"/>
    <w:rsid w:val="009A4726"/>
    <w:rsid w:val="009B2215"/>
    <w:rsid w:val="009B29BA"/>
    <w:rsid w:val="009C1778"/>
    <w:rsid w:val="009D0231"/>
    <w:rsid w:val="009D1CFA"/>
    <w:rsid w:val="009D2E8C"/>
    <w:rsid w:val="009E134F"/>
    <w:rsid w:val="009E23BA"/>
    <w:rsid w:val="009E75DB"/>
    <w:rsid w:val="00A04841"/>
    <w:rsid w:val="00A074FE"/>
    <w:rsid w:val="00A135DF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0808"/>
    <w:rsid w:val="00A93858"/>
    <w:rsid w:val="00A97A96"/>
    <w:rsid w:val="00AA6793"/>
    <w:rsid w:val="00AB1CC4"/>
    <w:rsid w:val="00AB687B"/>
    <w:rsid w:val="00AB7BD0"/>
    <w:rsid w:val="00AD0CCC"/>
    <w:rsid w:val="00AE1E2D"/>
    <w:rsid w:val="00B03F16"/>
    <w:rsid w:val="00B22602"/>
    <w:rsid w:val="00B22AB1"/>
    <w:rsid w:val="00B32A50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E3680"/>
    <w:rsid w:val="00BF1025"/>
    <w:rsid w:val="00BF137F"/>
    <w:rsid w:val="00C051E0"/>
    <w:rsid w:val="00C21054"/>
    <w:rsid w:val="00C26030"/>
    <w:rsid w:val="00C305C6"/>
    <w:rsid w:val="00C306BC"/>
    <w:rsid w:val="00C725A7"/>
    <w:rsid w:val="00C72B6B"/>
    <w:rsid w:val="00C74D00"/>
    <w:rsid w:val="00C8004A"/>
    <w:rsid w:val="00C81567"/>
    <w:rsid w:val="00C84024"/>
    <w:rsid w:val="00C8649D"/>
    <w:rsid w:val="00C94D84"/>
    <w:rsid w:val="00CA04C9"/>
    <w:rsid w:val="00CC47DE"/>
    <w:rsid w:val="00CD0E97"/>
    <w:rsid w:val="00CD1D27"/>
    <w:rsid w:val="00CD4A9A"/>
    <w:rsid w:val="00CF1414"/>
    <w:rsid w:val="00CF4FE4"/>
    <w:rsid w:val="00CF56E8"/>
    <w:rsid w:val="00D06B5E"/>
    <w:rsid w:val="00D121D9"/>
    <w:rsid w:val="00D13F1E"/>
    <w:rsid w:val="00D22742"/>
    <w:rsid w:val="00D24E23"/>
    <w:rsid w:val="00D3563D"/>
    <w:rsid w:val="00D37CB4"/>
    <w:rsid w:val="00D47214"/>
    <w:rsid w:val="00D50164"/>
    <w:rsid w:val="00D641F6"/>
    <w:rsid w:val="00D75214"/>
    <w:rsid w:val="00D80127"/>
    <w:rsid w:val="00D8258D"/>
    <w:rsid w:val="00D84025"/>
    <w:rsid w:val="00D93B3F"/>
    <w:rsid w:val="00D94541"/>
    <w:rsid w:val="00DA1D71"/>
    <w:rsid w:val="00DA4A58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D402F"/>
    <w:rsid w:val="00EE008F"/>
    <w:rsid w:val="00EE4C47"/>
    <w:rsid w:val="00EE4D5F"/>
    <w:rsid w:val="00EF5FEA"/>
    <w:rsid w:val="00EF75CA"/>
    <w:rsid w:val="00F10FF0"/>
    <w:rsid w:val="00F12EA8"/>
    <w:rsid w:val="00F24B2A"/>
    <w:rsid w:val="00F3369C"/>
    <w:rsid w:val="00F44641"/>
    <w:rsid w:val="00F53653"/>
    <w:rsid w:val="00F60575"/>
    <w:rsid w:val="00F67758"/>
    <w:rsid w:val="00F82A71"/>
    <w:rsid w:val="00F82E2F"/>
    <w:rsid w:val="00F86E6E"/>
    <w:rsid w:val="00F90294"/>
    <w:rsid w:val="00F94909"/>
    <w:rsid w:val="00F97BFF"/>
    <w:rsid w:val="00FA071C"/>
    <w:rsid w:val="00FA219B"/>
    <w:rsid w:val="00FA2A57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E368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306B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0264A-D37B-46E2-8555-498C94D4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5</cp:revision>
  <cp:lastPrinted>2022-04-12T08:08:00Z</cp:lastPrinted>
  <dcterms:created xsi:type="dcterms:W3CDTF">2022-04-12T07:58:00Z</dcterms:created>
  <dcterms:modified xsi:type="dcterms:W3CDTF">2022-06-15T05:09:00Z</dcterms:modified>
</cp:coreProperties>
</file>